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张兴德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制药工艺学（课程设计1周）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制药安全与环境保护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食品工程原理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(041541—001)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